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022415" name="019f8470-5a41-7735-90db-2358a4f0a4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0199139" name="019f8470-5a41-7735-90db-2358a4f0a4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8252437" name="019f8484-6ebe-751f-9b43-d8cd3876d2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7375570" name="019f8484-6ebe-751f-9b43-d8cd3876d23c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986588" name="019f849a-7866-7219-9bce-a0fc222560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3328031" name="019f849a-7866-7219-9bce-a0fc2225606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0166690" name="019f8471-d76f-7102-ba0c-4db9ade234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472079" name="019f8471-d76f-7102-ba0c-4db9ade2348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UG-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1251219" name="019f847a-4e38-7cff-92b3-d6cc38bafd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6116133" name="019f847a-4e38-7cff-92b3-d6cc38bafd2d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8397692" name="019f8484-f863-754e-8c50-d725aafdc6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50445" name="019f8484-f863-754e-8c50-d725aafdc62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/ Wohnzimner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8415556" name="019f848d-7cd0-7bce-80de-550fe63b8e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8652207" name="019f848d-7cd0-7bce-80de-550fe63b8ea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6624196" name="019f8495-4637-75e2-ba2d-9d5d8b3e2d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9670920" name="019f8495-4637-75e2-ba2d-9d5d8b3e2d0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958354" name="019f849e-abe7-73be-a61a-06c804519f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0333114" name="019f849e-abe7-73be-a61a-06c804519fac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2044436" name="019f8476-a69f-7dce-936f-d73a073c25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9436336" name="019f8476-a69f-7dce-936f-d73a073c25a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UG-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0614443" name="019f847b-175b-767b-95fa-4e2832986a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3283829" name="019f847b-175b-767b-95fa-4e2832986ae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8509580" name="019f8485-6159-78ac-abcf-81ec28d4de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5421039" name="019f8485-6159-78ac-abcf-81ec28d4dec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/ Wohnzimner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6742242" name="019f848e-1610-7488-a858-9fcb935661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8561365" name="019f848e-1610-7488-a858-9fcb9356618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Anschlagkitt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0810746" name="019f847e-d4c7-7dda-ad91-1a3e630903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4518218" name="019f847e-d4c7-7dda-ad91-1a3e630903cd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/ Wohnzimner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7515114" name="019f848c-71d5-7b1c-9d06-62cbe08ca3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8137029" name="019f848c-71d5-7b1c-9d06-62cbe08ca35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9649701" name="019f849a-fe53-7e52-9415-f4b7378935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3437665" name="019f849a-fe53-7e52-9415-f4b7378935b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1636017" name="019f84a1-b9ce-7f8b-ba9a-f244d728da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3483003" name="019f84a1-b9ce-7f8b-ba9a-f244d728da2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7736886" name="019f8471-2c72-7300-be7e-43101ff680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7429520" name="019f8471-2c72-7300-be7e-43101ff6806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2219862" name="019f8495-f948-7243-88ab-b9a64d09ae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6377062" name="019f8495-f948-7243-88ab-b9a64d09aedb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Kirchweg 282, 4204 Himmelried</w:t>
          </w:r>
        </w:p>
        <w:p>
          <w:pPr>
            <w:spacing w:before="0" w:after="0"/>
          </w:pPr>
          <w:r>
            <w:t>1076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footer.xml" Type="http://schemas.openxmlformats.org/officeDocument/2006/relationships/footer" Id="rId23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